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Аллергология и иммунология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  ·   Задач: 1   ·   Вопросов: 12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25.07.2026, 02:27 МСК · База обновлена: 25.07.2026, 02:25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—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—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1"/>
      </w:pPr>
      <w:r>
        <w:t>Ситуационная задача 0002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Специальность: </w:t>
      </w:r>
      <w:r>
        <w:t>Аллергология и иммунология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Мама девочки 8-ми лет пришла на прием к врачу – аллергологу-иммунологу.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На приступы чихания, сопровождающиеся заложенностью носа и обильными водянистыми выделениями из носа.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* С 5 лет стали беспокоить ринорея и зуд в носу, к врачу не обращались, самостоятельно проводили промывание носа с временным облегчением состояния.</w:t>
      </w:r>
    </w:p>
    <w:p>
      <w:pPr>
        <w:spacing w:after="58"/>
      </w:pPr>
      <w:r>
        <w:rPr>
          <w:b w:val="0"/>
          <w:i w:val="0"/>
        </w:rPr>
        <w:t>* С 6 лет стали беспокоить отиты, появилось нарушение обоняния.</w:t>
      </w:r>
    </w:p>
    <w:p>
      <w:pPr>
        <w:spacing w:after="58"/>
      </w:pPr>
      <w:r>
        <w:rPr>
          <w:b w:val="0"/>
          <w:i w:val="0"/>
        </w:rPr>
        <w:t>* Приступы многократного чихания во время нахождения в пыльном помещении.</w:t>
      </w:r>
    </w:p>
    <w:p>
      <w:pPr>
        <w:spacing w:after="58"/>
      </w:pPr>
      <w:r>
        <w:rPr>
          <w:b w:val="0"/>
          <w:i w:val="0"/>
        </w:rPr>
        <w:t>* Симптоматически используют антигистаминные и местные сосудосуживающие препараты с временным эффектом.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* Ребенок от 4 беременности, протекавшей на фоне угрозы прерывания в 1 триместре, 2 физиологических родов в срок.</w:t>
      </w:r>
    </w:p>
    <w:p>
      <w:pPr>
        <w:spacing w:after="58"/>
      </w:pPr>
      <w:r>
        <w:rPr>
          <w:b w:val="0"/>
          <w:i w:val="0"/>
        </w:rPr>
        <w:t>* С раннего возраста до 4-х лет беспокоили проявления атопического дерматита.</w:t>
      </w:r>
    </w:p>
    <w:p>
      <w:pPr>
        <w:spacing w:after="58"/>
      </w:pPr>
      <w:r>
        <w:rPr>
          <w:b w:val="0"/>
          <w:i w:val="0"/>
        </w:rPr>
        <w:t>* Профилактические прививки проведены по индивидуальному графику.</w:t>
      </w:r>
    </w:p>
    <w:p>
      <w:pPr>
        <w:spacing w:after="58"/>
      </w:pPr>
      <w:r>
        <w:rPr>
          <w:b w:val="0"/>
          <w:i w:val="0"/>
        </w:rPr>
        <w:t>* Наследственный анамнез – отягощен: у старшего брата бронхиальная астма.</w:t>
      </w:r>
    </w:p>
    <w:p>
      <w:pPr>
        <w:spacing w:after="58"/>
      </w:pPr>
      <w:r>
        <w:rPr>
          <w:b w:val="0"/>
          <w:i w:val="0"/>
        </w:rPr>
        <w:t>* В квартире много цветов горшках, книги на открытых полках.</w:t>
      </w:r>
    </w:p>
    <w:p>
      <w:pPr>
        <w:spacing w:after="58"/>
      </w:pPr>
      <w:r>
        <w:rPr>
          <w:b w:val="0"/>
          <w:i w:val="0"/>
        </w:rPr>
        <w:t>* Лечение на момент поступления: дезлоратадин (3 дня назад).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* Температура тела 36,5°С.</w:t>
      </w:r>
    </w:p>
    <w:p>
      <w:pPr>
        <w:spacing w:after="58"/>
      </w:pPr>
      <w:r>
        <w:rPr>
          <w:b w:val="0"/>
          <w:i w:val="0"/>
        </w:rPr>
        <w:t>* Конъюнктива инъецирована.</w:t>
      </w:r>
    </w:p>
    <w:p>
      <w:pPr>
        <w:spacing w:after="58"/>
      </w:pPr>
      <w:r>
        <w:rPr>
          <w:b w:val="0"/>
          <w:i w:val="0"/>
        </w:rPr>
        <w:t>* Кожные покровы физиологической окраски, чистые от высыпаний. Отмечаются «аллергические круги под глазами».</w:t>
      </w:r>
    </w:p>
    <w:p>
      <w:pPr>
        <w:spacing w:after="58"/>
      </w:pPr>
      <w:r>
        <w:rPr>
          <w:b w:val="0"/>
          <w:i w:val="0"/>
        </w:rPr>
        <w:t>* Зев розовый, миндалины увеличены, чистые от наложений.</w:t>
      </w:r>
    </w:p>
    <w:p>
      <w:pPr>
        <w:spacing w:after="58"/>
      </w:pPr>
      <w:r>
        <w:rPr>
          <w:b w:val="0"/>
          <w:i w:val="0"/>
        </w:rPr>
        <w:t>* Носовое дыхание затруднено.</w:t>
      </w:r>
    </w:p>
    <w:p>
      <w:pPr>
        <w:spacing w:after="58"/>
      </w:pPr>
      <w:r>
        <w:rPr>
          <w:b w:val="0"/>
          <w:i w:val="0"/>
        </w:rPr>
        <w:t>* При аускультация легких – дыхание везикулярное, равномерно проводится во все отделы, хрипы на момент осмотра не выслушиваются.</w:t>
      </w:r>
    </w:p>
    <w:p>
      <w:pPr>
        <w:pStyle w:val="Heading2"/>
      </w:pPr>
      <w:r>
        <w:t>1. План обследования</w:t>
      </w:r>
    </w:p>
    <w:p>
      <w:pPr>
        <w:pStyle w:val="Heading3"/>
        <w:keepNext/>
      </w:pPr>
      <w:r>
        <w:rPr>
          <w:b/>
          <w:color w:val="173C49"/>
        </w:rPr>
        <w:t>Вопрос 1.</w:t>
      </w:r>
    </w:p>
    <w:p>
      <w:pPr>
        <w:keepNext/>
      </w:pPr>
      <w:r>
        <w:rPr>
          <w:b w:val="0"/>
          <w:i w:val="0"/>
        </w:rPr>
        <w:t>Для определения тактики обследования данного пациента необходимо провести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переднюю риноскопию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отоскопию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камертональную пробу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провокационную пробу с аллергеном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переднюю риноскопию</w:t>
      </w:r>
    </w:p>
    <w:p>
      <w:pPr>
        <w:ind w:left="504"/>
      </w:pPr>
      <w:r>
        <w:rPr>
          <w:b w:val="0"/>
          <w:i/>
        </w:rPr>
        <w:t>Необходимо провести осмотр носовых ходов, слизистой оболочки полости носа, секрета, носовых раковин и перегородки в целях дифференциально-диагностического поиска.</w:t>
        <w:br/>
        <w:br/>
        <w:t>Клинические рекомендации Минздрава России.</w:t>
        <w:br/>
        <w:t>Аллергический ринит.</w:t>
        <w:br/>
        <w:t>МКБ 10: J30.1/ J30.2/ J30.3/ J30.4</w:t>
        <w:br/>
        <w:t>Год утверждения (частота пересмотра): 2020</w:t>
        <w:br/>
        <w:t>Возрастная категория: Взрослые, Дети</w:t>
        <w:br/>
        <w:br/>
      </w:r>
      <w:hyperlink r:id="rId20">
        <w:r>
          <w:rPr>
            <w:color w:val="173C49"/>
            <w:u w:val="single"/>
          </w:rPr>
          <w:t>Клинические рекомендации Минздрава России. Аллергический ринит, 2020г.</w:t>
        </w:r>
      </w:hyperlink>
      <w:r>
        <w:rPr>
          <w:b w:val="0"/>
          <w:i/>
        </w:rPr>
        <w:t xml:space="preserve"> </w:t>
      </w:r>
      <w:hyperlink r:id="rId21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2.</w:t>
      </w:r>
    </w:p>
    <w:p>
      <w:pPr>
        <w:keepNext/>
      </w:pPr>
      <w:r>
        <w:rPr>
          <w:b w:val="0"/>
          <w:i w:val="0"/>
        </w:rPr>
        <w:t>Важным для постановки диагноза методом обследования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определение концентрации общего IgE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цитологическое исследование мазков из полости носа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определение уровня специфических антител класса IgE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определение концентрации эозинофильного катионного протеина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определение уровня специфических антител класса IgE</w:t>
      </w:r>
    </w:p>
    <w:p>
      <w:pPr>
        <w:ind w:left="504"/>
      </w:pPr>
      <w:r>
        <w:rPr>
          <w:b w:val="0"/>
          <w:i/>
        </w:rPr>
        <w:t>Детям с типичными жалобами рекомендовано определение сенсибилизирующих аллергенов, в данном случае анализ крови на определение специфических антител класса IgE (sIgE). Так как ребенок накануне был прием антигистаминного препарата.</w:t>
        <w:br/>
        <w:br/>
        <w:t>Клинические рекомендации Минздрава России.</w:t>
        <w:br/>
        <w:t>Аллергический ринит.</w:t>
        <w:br/>
        <w:t>МКБ 10: J30.1/ J30.2/ J30.3/ J30.4</w:t>
        <w:br/>
        <w:t>Год утверждения (частота пересмотра): 2020</w:t>
        <w:br/>
        <w:t>Возрастная категория: Взрослые, Дети</w:t>
        <w:br/>
        <w:br/>
      </w:r>
      <w:hyperlink r:id="rId20">
        <w:r>
          <w:rPr>
            <w:color w:val="173C49"/>
            <w:u w:val="single"/>
          </w:rPr>
          <w:t>Клинические рекомендации Минздрава России. Аллергический ринит, 2020г.</w:t>
        </w:r>
      </w:hyperlink>
      <w:r>
        <w:rPr>
          <w:b w:val="0"/>
          <w:i/>
        </w:rPr>
        <w:t xml:space="preserve"> </w:t>
      </w:r>
      <w:hyperlink r:id="rId23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3.</w:t>
      </w:r>
    </w:p>
    <w:p>
      <w:pPr>
        <w:keepNext/>
      </w:pPr>
      <w:r>
        <w:rPr>
          <w:b w:val="0"/>
          <w:i w:val="0"/>
        </w:rPr>
        <w:t>Для исключения иной патологии данному ребенку необходимо назначить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консультацию ЛОР-врача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анализ крови на инфекционную серологию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определение уровня оксида азота в выдыхаемом воздухе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кожное тестирование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консультацию ЛОР-врача</w:t>
      </w:r>
    </w:p>
    <w:p>
      <w:pPr>
        <w:ind w:left="504"/>
      </w:pPr>
      <w:r>
        <w:rPr>
          <w:b w:val="0"/>
          <w:i/>
        </w:rPr>
        <w:t>Учитывая жалобы на снижение обоняния ребенку рекомендована консультация ЛОР-врача, для исключения иной ЛОР патологии.</w:t>
        <w:br/>
        <w:br/>
        <w:t>Клинические рекомендации Минздрава России.</w:t>
        <w:br/>
        <w:t>Аллергический ринит.</w:t>
        <w:br/>
        <w:t>МКБ 10: J30.1/ J30.2/ J30.3/ J30.4</w:t>
        <w:br/>
        <w:t>Год утверждения (частота пересмотра): 2020</w:t>
        <w:br/>
        <w:t>Возрастная категория: Взрослые, Дети</w:t>
        <w:br/>
        <w:br/>
      </w:r>
      <w:hyperlink r:id="rId20">
        <w:r>
          <w:rPr>
            <w:color w:val="173C49"/>
            <w:u w:val="single"/>
          </w:rPr>
          <w:t>Клинические рекомендации Минздрава России. Аллергический ринит, 2020г.</w:t>
        </w:r>
      </w:hyperlink>
      <w:r>
        <w:rPr>
          <w:b w:val="0"/>
          <w:i/>
        </w:rPr>
        <w:t xml:space="preserve"> </w:t>
      </w:r>
      <w:hyperlink r:id="rId24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2. Диагноз</w:t>
      </w:r>
    </w:p>
    <w:p>
      <w:pPr>
        <w:pStyle w:val="Heading3"/>
        <w:keepNext/>
      </w:pPr>
      <w:r>
        <w:rPr>
          <w:b/>
          <w:color w:val="173C49"/>
        </w:rPr>
        <w:t>Вопрос 4.</w:t>
      </w:r>
    </w:p>
    <w:p>
      <w:pPr>
        <w:keepNext/>
      </w:pPr>
      <w:r>
        <w:rPr>
          <w:b w:val="0"/>
          <w:i w:val="0"/>
        </w:rPr>
        <w:t>На основании жалоб, данных анамнеза, физикального осмотра и результатов исследований у можно выставить диагноз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Неаллергический эозинофильный ринит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Хронический гиперпластический ринит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Острый вирусный риносинусит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Аллергический персистирующий ринит, обострение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Аллергический персистирующий ринит, обострение</w:t>
      </w:r>
    </w:p>
    <w:p>
      <w:pPr>
        <w:ind w:left="504"/>
      </w:pPr>
      <w:r>
        <w:rPr>
          <w:b w:val="0"/>
          <w:i/>
        </w:rPr>
        <w:t>На основании жалоб, данных анамнеза и физикального осмотра (отягощённая наследственность по аллергическим заболеваниям; цианотичность и отечность слизистой оболочки носовых ходов по данным риноскопии), данных лабораторно-диагностических исследований (III класс сенсибилизации к аллергенам клещей домашней пыли, II класс сенсибилизации к аллергенам плесневых грибков) можно поставить диагноз: Аллергический персистирующий ринит, обострение.</w:t>
        <w:br/>
        <w:br/>
        <w:t>Клинические рекомендации Минздрава России.</w:t>
        <w:br/>
        <w:t>Аллергический ринит.</w:t>
        <w:br/>
        <w:t>МКБ 10: J30.1/ J30.2/ J30.3/ J30.4</w:t>
        <w:br/>
        <w:t>Год утверждения (частота пересмотра): 2020</w:t>
        <w:br/>
        <w:t>Возрастная категория: Взрослые, Дети</w:t>
        <w:br/>
        <w:br/>
      </w:r>
      <w:hyperlink r:id="rId20">
        <w:r>
          <w:rPr>
            <w:color w:val="173C49"/>
            <w:u w:val="single"/>
          </w:rPr>
          <w:t>Клинические рекомендации Минздрава России. Аллергический ринит, 2020г.</w:t>
        </w:r>
      </w:hyperlink>
      <w:r>
        <w:rPr>
          <w:b w:val="0"/>
          <w:i/>
        </w:rPr>
        <w:t xml:space="preserve"> </w:t>
      </w:r>
      <w:hyperlink r:id="rId26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3. Лечение</w:t>
      </w:r>
    </w:p>
    <w:p>
      <w:pPr>
        <w:pStyle w:val="Heading3"/>
        <w:keepNext/>
      </w:pPr>
      <w:r>
        <w:rPr>
          <w:b/>
          <w:color w:val="173C49"/>
        </w:rPr>
        <w:t>Вопрос 5.</w:t>
      </w:r>
    </w:p>
    <w:p>
      <w:pPr>
        <w:keepNext/>
      </w:pPr>
      <w:r>
        <w:rPr>
          <w:b w:val="0"/>
          <w:i w:val="0"/>
        </w:rPr>
        <w:t>Для быстрого купирования симптомов аллергического ринита данному ребенку необходимо назначить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антигистаминные препараты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анти-IgE-терапия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назальные холинолитики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назальный натрия кромогликат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антигистаминные препараты</w:t>
      </w:r>
    </w:p>
    <w:p>
      <w:pPr>
        <w:ind w:left="504"/>
      </w:pPr>
      <w:r>
        <w:rPr>
          <w:b w:val="0"/>
          <w:i/>
        </w:rPr>
        <w:t>Антигистаминные препараты системного действия предотвращают и уменьшают такие симптомы АР, как зуд, чихание, ринорея.</w:t>
        <w:br/>
        <w:br/>
        <w:t>Клинические рекомендации Минздрава России.</w:t>
        <w:br/>
        <w:t>Аллергический ринит.</w:t>
        <w:br/>
        <w:t>МКБ 10: J30.1/ J30.2/ J30.3/ J30.4</w:t>
        <w:br/>
        <w:t>Год утверждения (частота пересмотра): 2020</w:t>
        <w:br/>
        <w:t>Возрастная категория: Взрослые, Дети</w:t>
        <w:br/>
        <w:br/>
      </w:r>
      <w:hyperlink r:id="rId20">
        <w:r>
          <w:rPr>
            <w:color w:val="173C49"/>
            <w:u w:val="single"/>
          </w:rPr>
          <w:t>Клинические рекомендации Минздрава России. Аллергический ринит, 2020г.</w:t>
        </w:r>
      </w:hyperlink>
      <w:r>
        <w:rPr>
          <w:b w:val="0"/>
          <w:i/>
        </w:rPr>
        <w:t xml:space="preserve"> </w:t>
      </w:r>
      <w:hyperlink r:id="rId27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6.</w:t>
      </w:r>
    </w:p>
    <w:p>
      <w:pPr>
        <w:keepNext/>
      </w:pPr>
      <w:r>
        <w:rPr>
          <w:b w:val="0"/>
          <w:i w:val="0"/>
        </w:rPr>
        <w:t>Для подавления развития отека слизистой оболочки носовой полости, уменьшение выраженности симптомов аллергического ринита данному ребенку необходимо назначить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флутиказон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цетиризин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ксимилин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омализумаб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флутиказон</w:t>
      </w:r>
    </w:p>
    <w:p>
      <w:pPr>
        <w:ind w:left="504"/>
      </w:pPr>
      <w:r>
        <w:rPr>
          <w:b w:val="0"/>
          <w:i/>
        </w:rPr>
        <w:t>Интраназальные кортикостероиды активно воздействуют на воспалительный компонент аллергического ринита, снижая отек, уменьшая выраженность зуда, чихания, ринореи и назальной обструкции.</w:t>
        <w:br/>
        <w:br/>
        <w:t>Клинические рекомендации Минздрава России.</w:t>
        <w:br/>
        <w:t>Аллергический ринит.</w:t>
        <w:br/>
        <w:t>МКБ 10: J30.1/ J30.2/ J30.3/ J30.4</w:t>
        <w:br/>
        <w:t>Год утверждения (частота пересмотра): 2020</w:t>
        <w:br/>
        <w:t>Возрастная категория: Взрослые, Дети</w:t>
        <w:br/>
        <w:br/>
      </w:r>
      <w:hyperlink r:id="rId20">
        <w:r>
          <w:rPr>
            <w:color w:val="173C49"/>
            <w:u w:val="single"/>
          </w:rPr>
          <w:t>Клинические рекомендации Минздрава России. Аллергический ринит, 2020г.</w:t>
        </w:r>
      </w:hyperlink>
      <w:r>
        <w:rPr>
          <w:b w:val="0"/>
          <w:i/>
        </w:rPr>
        <w:t xml:space="preserve"> </w:t>
      </w:r>
      <w:hyperlink r:id="rId28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7.</w:t>
      </w:r>
    </w:p>
    <w:p>
      <w:pPr>
        <w:keepNext/>
      </w:pPr>
      <w:r>
        <w:rPr>
          <w:b w:val="0"/>
          <w:i w:val="0"/>
        </w:rPr>
        <w:t>В качестве комплексного подхода к лечению аллергического ринита данному ребенку помимо лекарственной терапии необходимо провести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гомеопатическое лечение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дренирование околоносовых пазух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элиминацию аллергенов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рефлексотерапию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элиминацию аллергенов</w:t>
      </w:r>
    </w:p>
    <w:p>
      <w:pPr>
        <w:ind w:left="504"/>
      </w:pPr>
      <w:r>
        <w:rPr>
          <w:b w:val="0"/>
          <w:i/>
        </w:rPr>
        <w:t>Соблюдение гипоаллергенного быта облегчает симптомы аллергического ринита, снижая активность болезни и потребность в фармакотерапии.</w:t>
        <w:br/>
        <w:br/>
        <w:t>Клинические рекомендации Минздрава России.</w:t>
        <w:br/>
        <w:t>Аллергический ринит.</w:t>
        <w:br/>
        <w:t>МКБ 10: J30.1/ J30.2/ J30.3/ J30.4</w:t>
        <w:br/>
        <w:t>Год утверждения (частота пересмотра): 2020</w:t>
        <w:br/>
        <w:t>Возрастная категория: Взрослые, Дети</w:t>
        <w:br/>
        <w:br/>
      </w:r>
      <w:hyperlink r:id="rId20">
        <w:r>
          <w:rPr>
            <w:color w:val="173C49"/>
            <w:u w:val="single"/>
          </w:rPr>
          <w:t>Клинические рекомендации Минздрава России. Аллергический ринит, 2020г.</w:t>
        </w:r>
      </w:hyperlink>
      <w:r>
        <w:rPr>
          <w:b w:val="0"/>
          <w:i/>
        </w:rPr>
        <w:t xml:space="preserve"> </w:t>
      </w:r>
      <w:hyperlink r:id="rId29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8.</w:t>
      </w:r>
    </w:p>
    <w:p>
      <w:pPr>
        <w:keepNext/>
      </w:pPr>
      <w:r>
        <w:rPr>
          <w:b w:val="0"/>
          <w:i w:val="0"/>
        </w:rPr>
        <w:t>Для этиопатогенетического лечения аллергического ринита и выработки толерантности к индивидуальным сенсибилизирующим аллергенам, данному ребенку необходимо рекомендовать проведение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физиотерапии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аутолимфоцитотерапии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анти-IgE терапии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аллерген-специфической иммунотерапии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аллерген-специфической иммунотерапии</w:t>
      </w:r>
    </w:p>
    <w:p>
      <w:pPr>
        <w:ind w:left="504"/>
      </w:pPr>
      <w:r>
        <w:rPr>
          <w:b w:val="0"/>
          <w:i/>
        </w:rPr>
        <w:t>Аллерген-специфическая иммунотерапия является единственным патогенетическим методом терапии аллергической патологии, имеет продолжительную эффективность и может предотвращать прогрессирование аллергических заболеваний.</w:t>
        <w:br/>
        <w:br/>
        <w:t>Клинические рекомендации Минздрава России.</w:t>
        <w:br/>
        <w:t>Аллергический ринит.</w:t>
        <w:br/>
        <w:t>МКБ 10: J30.1/ J30.2/ J30.3/ J30.4</w:t>
        <w:br/>
        <w:t>Год утверждения (частота пересмотра): 2020</w:t>
        <w:br/>
        <w:t>Возрастная категория: Взрослые, Дети</w:t>
        <w:br/>
        <w:br/>
      </w:r>
      <w:hyperlink r:id="rId20">
        <w:r>
          <w:rPr>
            <w:color w:val="173C49"/>
            <w:u w:val="single"/>
          </w:rPr>
          <w:t>Клинические рекомендации Минздрава России. Аллергический ринит, 2020г.</w:t>
        </w:r>
      </w:hyperlink>
      <w:r>
        <w:rPr>
          <w:b w:val="0"/>
          <w:i/>
        </w:rPr>
        <w:t xml:space="preserve"> </w:t>
      </w:r>
      <w:hyperlink r:id="rId30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9.</w:t>
      </w:r>
    </w:p>
    <w:p>
      <w:pPr>
        <w:keepNext/>
      </w:pPr>
      <w:r>
        <w:rPr>
          <w:b w:val="0"/>
          <w:i w:val="0"/>
        </w:rPr>
        <w:t>При проведении аллерген-специфической иммунотерапии аллергенами клещей домашней пыли данному ребенку, в связи с риском развития перекрестной реактивности необходимо исключить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контакт с животными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ужаление перепончатокрылыми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употребление в пищу ракообразных и моллюсков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употребление в пищу речной рыбы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употребление в пищу ракообразных и моллюсков</w:t>
      </w:r>
    </w:p>
    <w:p>
      <w:pPr>
        <w:ind w:left="504"/>
      </w:pPr>
      <w:r>
        <w:rPr>
          <w:b w:val="0"/>
          <w:i/>
        </w:rPr>
        <w:t>Элиминация или удаление причинно-значимых аллергенов относится к этиопатогенетическим методам лечения аллергии</w:t>
        <w:br/>
        <w:br/>
        <w:t>Клинические рекомендации Минздрава России.</w:t>
        <w:br/>
        <w:t>Аллергический ринит.</w:t>
        <w:br/>
        <w:t>МКБ 10: J30.1/ J30.2/ J30.3/ J30.4</w:t>
        <w:br/>
        <w:t>Год утверждения (частота пересмотра): 2020</w:t>
        <w:br/>
        <w:t>Возрастная категория: Взрослые, Дети</w:t>
        <w:br/>
        <w:br/>
      </w:r>
      <w:hyperlink r:id="rId20">
        <w:r>
          <w:rPr>
            <w:color w:val="173C49"/>
            <w:u w:val="single"/>
          </w:rPr>
          <w:t>Клинические рекомендации Минздрава России. Аллергический ринит, 2020г.</w:t>
        </w:r>
      </w:hyperlink>
      <w:r>
        <w:rPr>
          <w:b w:val="0"/>
          <w:i/>
        </w:rPr>
        <w:t xml:space="preserve"> </w:t>
      </w:r>
      <w:hyperlink r:id="rId31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10.</w:t>
      </w:r>
    </w:p>
    <w:p>
      <w:pPr>
        <w:keepNext/>
      </w:pPr>
      <w:r>
        <w:rPr>
          <w:b w:val="0"/>
          <w:i w:val="0"/>
        </w:rPr>
        <w:t>Наблюдение данного ребенка с аллергическим ринитом вне обострения необходимо осуществлять врачом аллергологом-иммунологом 1 раз в +______+ месяцев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3-6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6-9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12-18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9-12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3-6</w:t>
      </w:r>
    </w:p>
    <w:p>
      <w:pPr>
        <w:ind w:left="504"/>
      </w:pPr>
      <w:r>
        <w:rPr>
          <w:b w:val="0"/>
          <w:i/>
        </w:rPr>
        <w:t>Детей с аллергическим ринитом наблюдает в амбулаторных условиях врач аллерголог-иммунолог (кратность – 1 раз в 3-6 месяцев вне обострения).</w:t>
        <w:br/>
        <w:br/>
        <w:t>Педиатрия / под ред. А. А. Баранова - Москва : ГЭОТАР-Медиа, 2014. - 768 с. - ISBN 978-5-9704-2787-3</w:t>
        <w:br/>
        <w:br/>
      </w:r>
      <w:hyperlink r:id="rId32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11.</w:t>
      </w:r>
    </w:p>
    <w:p>
      <w:pPr>
        <w:keepNext/>
      </w:pPr>
      <w:r>
        <w:rPr>
          <w:b w:val="0"/>
          <w:i w:val="0"/>
        </w:rPr>
        <w:t>Учитывая наличие сенсибилизации к аллергенам плесневых грибков у данного ребенка, необходимо рекомендовать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ограничить контакт с любыми животными, исключить пребывание животных в комнате ребенка, проводитьрегулярную чистку ковров, матрацев и обивки мебели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использовать чехлы для матрасов, не пропускающих аллергены, проводить ежедневную влажную уборку, заменить ковры/ковровые покрытия на линолеум или деревянные полы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4" name="Picture 14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тщательно очищать увлажнители воздуха, применять фунгициды, поддерживать относительную влажность в помещении менее 50%, не допускать нахождение ребенка в сыром помещении, убрать из квартиры цветы в горшках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держать закрытыми окна и двери, использовать системы кондиционирования воздуха в помещении, ограничить время пребывания на улице, ношение защитных масок или носовых фильтров, с осторожностью использовать растительные косметические средства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тщательно очищать увлажнители воздуха, применять фунгициды, поддерживать относительную влажность в помещении менее 50%, не допускать нахождение ребенка в сыром помещении, убрать из квартиры цветы в горшках</w:t>
      </w:r>
    </w:p>
    <w:p>
      <w:pPr>
        <w:ind w:left="504"/>
      </w:pPr>
      <w:r>
        <w:rPr>
          <w:b w:val="0"/>
          <w:i/>
        </w:rPr>
        <w:t>Для элиминации аллергенов необходимо тщательно очищать увлажнители воздуха, вытяжки для удаления пара, применять фунгициды, поддерживать относительную влажность в помещении менее 50%.</w:t>
        <w:br/>
        <w:br/>
        <w:t>Клинические рекомендации Минздрава России.</w:t>
        <w:br/>
        <w:t>Аллергический ринит.</w:t>
        <w:br/>
        <w:t>МКБ 10: J30.1/ J30.2/ J30.3/ J30.4</w:t>
        <w:br/>
        <w:t>Год утверждения (частота пересмотра): 2020</w:t>
        <w:br/>
        <w:t>Возрастная категория: Взрослые, Дети</w:t>
        <w:br/>
        <w:br/>
      </w:r>
      <w:hyperlink r:id="rId20">
        <w:r>
          <w:rPr>
            <w:color w:val="173C49"/>
            <w:u w:val="single"/>
          </w:rPr>
          <w:t>Клинические рекомендации Минздрава России. Аллергический ринит, 2020г.</w:t>
        </w:r>
      </w:hyperlink>
      <w:r>
        <w:rPr>
          <w:b w:val="0"/>
          <w:i/>
        </w:rPr>
        <w:t xml:space="preserve"> </w:t>
      </w:r>
      <w:hyperlink r:id="rId33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4. Вариатив</w:t>
      </w:r>
    </w:p>
    <w:p>
      <w:pPr>
        <w:pStyle w:val="Heading3"/>
        <w:keepNext/>
      </w:pPr>
      <w:r>
        <w:rPr>
          <w:b/>
          <w:color w:val="173C49"/>
        </w:rPr>
        <w:t>Вопрос 12.</w:t>
      </w:r>
    </w:p>
    <w:p>
      <w:pPr>
        <w:keepNext/>
      </w:pPr>
      <w:r>
        <w:rPr>
          <w:b w:val="0"/>
          <w:i w:val="0"/>
        </w:rPr>
        <w:t>При долгосрочном проведении аллерген-специфической иммунотерапии сублингвальным методом введения вакцинацию возможно провести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5" name="Picture 15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на этапе поддерживающей терапии с временным прерыванием приема аллергенного препарата за 3 дня до предполагаемой вакцинации, в день вакцинации и в течение 10-14 дней после вакцинации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на этапе набора дозы без прерывания приема аллерген содержащего препарата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на этапе набора дозы с прерыванием приема препарата за 5 дней до предполагаемой вакцинации, в день вакцинации и в течение 10-14 дней после вакцинации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на этапе поддерживающей терапии без прерывания приема аллергенного препарата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на этапе поддерживающей терапии с временным прерыванием приема аллергенного препарата за 3 дня до предполагаемой вакцинации, в день вакцинации и в течение 10-14 дней после вакцинации</w:t>
      </w:r>
    </w:p>
    <w:p>
      <w:pPr>
        <w:ind w:left="504"/>
      </w:pPr>
      <w:r>
        <w:rPr>
          <w:b w:val="0"/>
          <w:i/>
        </w:rPr>
        <w:t>Для снижения нагрузки на иммунную систему и избежание побочных реакций возможно проведение вакцинации при сублингвальной АСИТ на этапе поддерживающей терапии для проведения вакцинации требуется временное прерывание в приеме аллергенного препарата: за 3 дня до предполагаемой вакцинации, в день вакцинации и в течение 10-14 дней после вакцинации.</w:t>
        <w:br/>
        <w:br/>
      </w:r>
      <w:hyperlink r:id="rId34">
        <w:r>
          <w:rPr>
            <w:color w:val="173C49"/>
            <w:u w:val="single"/>
          </w:rPr>
          <w:t>«Федеральные клинические рекомендации по проведению аллерген-специфической иммунотерапии» Российская Ассоциация Аллергологов и Клинических Иммунологов (РААКИ) 2013</w:t>
        </w:r>
      </w:hyperlink>
      <w:r>
        <w:rPr>
          <w:b w:val="0"/>
          <w:i/>
        </w:rPr>
        <w:t xml:space="preserve"> </w:t>
      </w:r>
      <w:hyperlink r:id="rId35">
        <w:r>
          <w:rPr>
            <w:color w:val="173C49"/>
            <w:u w:val="single"/>
          </w:rPr>
          <w:t>(1)</w:t>
        </w:r>
      </w:hyperlink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Аллергология и иммунология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hyperlink" Target="https://library.mededtech.ru/rest/documents/all_ren_2020/" TargetMode="External"/><Relationship Id="rId21" Type="http://schemas.openxmlformats.org/officeDocument/2006/relationships/hyperlink" Target="https://library.mededtech.ru/rest/documents/all_ren_2020/#list_item_dli1vs" TargetMode="External"/><Relationship Id="rId22" Type="http://schemas.openxmlformats.org/officeDocument/2006/relationships/image" Target="media/image5.png"/><Relationship Id="rId23" Type="http://schemas.openxmlformats.org/officeDocument/2006/relationships/hyperlink" Target="https://library.mededtech.ru/rest/documents/all_ren_2020/#list_item_6m837i" TargetMode="External"/><Relationship Id="rId24" Type="http://schemas.openxmlformats.org/officeDocument/2006/relationships/hyperlink" Target="https://library.mededtech.ru/rest/documents/all_ren_2020/#paragraph_cn3c7j" TargetMode="External"/><Relationship Id="rId25" Type="http://schemas.openxmlformats.org/officeDocument/2006/relationships/image" Target="media/image6.png"/><Relationship Id="rId26" Type="http://schemas.openxmlformats.org/officeDocument/2006/relationships/hyperlink" Target="https://library.mededtech.ru/rest/documents/all_ren_2020/#paragraph_9si4l2" TargetMode="External"/><Relationship Id="rId27" Type="http://schemas.openxmlformats.org/officeDocument/2006/relationships/hyperlink" Target="https://library.mededtech.ru/rest/documents/all_ren_2020/#list_item_9ga8l5" TargetMode="External"/><Relationship Id="rId28" Type="http://schemas.openxmlformats.org/officeDocument/2006/relationships/hyperlink" Target="https://library.mededtech.ru/rest/documents/all_ren_2020/#list_item_2ktfak" TargetMode="External"/><Relationship Id="rId29" Type="http://schemas.openxmlformats.org/officeDocument/2006/relationships/hyperlink" Target="https://library.mededtech.ru/rest/documents/all_ren_2020/#list_item_v76ds7" TargetMode="External"/><Relationship Id="rId30" Type="http://schemas.openxmlformats.org/officeDocument/2006/relationships/hyperlink" Target="https://library.mededtech.ru/rest/documents/all_ren_2020/#list_item_v8955v" TargetMode="External"/><Relationship Id="rId31" Type="http://schemas.openxmlformats.org/officeDocument/2006/relationships/hyperlink" Target="https://library.mededtech.ru/rest/documents/all_ren_2020/#paragraph_b7rfok" TargetMode="External"/><Relationship Id="rId32" Type="http://schemas.openxmlformats.org/officeDocument/2006/relationships/hyperlink" Target="https://library.mededtech.ru/rest/documents/ISBN9785970427873/?anchor=list_item_cj05de#list_item_cj05de" TargetMode="External"/><Relationship Id="rId33" Type="http://schemas.openxmlformats.org/officeDocument/2006/relationships/hyperlink" Target="https://library.mededtech.ru/rest/documents/all_ren_2020/#paragraph_5muuan" TargetMode="External"/><Relationship Id="rId34" Type="http://schemas.openxmlformats.org/officeDocument/2006/relationships/hyperlink" Target="https://library.mededtech.ru/rest/documents/7.asit/" TargetMode="External"/><Relationship Id="rId35" Type="http://schemas.openxmlformats.org/officeDocument/2006/relationships/hyperlink" Target="https://library.mededtech.ru/rest/documents/7.asit/#list_item_bi3906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